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vertAnchor="page" w:horzAnchor="page" w:tblpX="670" w:tblpY="511"/>
        <w:tblOverlap w:val="never"/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"/>
        <w:gridCol w:w="1333"/>
        <w:gridCol w:w="7371"/>
      </w:tblGrid>
      <w:tr w:rsidR="004569C5" w:rsidTr="00FC6266">
        <w:trPr>
          <w:trHeight w:val="709"/>
        </w:trPr>
        <w:tc>
          <w:tcPr>
            <w:tcW w:w="1077" w:type="dxa"/>
          </w:tcPr>
          <w:p w:rsidR="004569C5" w:rsidRPr="00635DBC" w:rsidRDefault="004569C5" w:rsidP="00FC6266">
            <w:pPr>
              <w:pStyle w:val="Koptekst"/>
            </w:pPr>
          </w:p>
        </w:tc>
        <w:tc>
          <w:tcPr>
            <w:tcW w:w="8704" w:type="dxa"/>
            <w:gridSpan w:val="2"/>
          </w:tcPr>
          <w:p w:rsidR="004569C5" w:rsidRPr="00821C82" w:rsidRDefault="004569C5" w:rsidP="00FC6266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</w:pPr>
            <w:r w:rsidRPr="00821C82">
              <w:t>Bijlage</w:t>
            </w:r>
            <w:r w:rsidR="00453C84" w:rsidRPr="00821C82">
              <w:t xml:space="preserve"> 14</w:t>
            </w:r>
          </w:p>
          <w:p w:rsidR="004569C5" w:rsidRDefault="004569C5" w:rsidP="00FC6266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  <w:jc w:val="center"/>
            </w:pPr>
          </w:p>
          <w:p w:rsidR="004569C5" w:rsidRDefault="004569C5" w:rsidP="00FC6266">
            <w:pPr>
              <w:pStyle w:val="Kop1"/>
              <w:numPr>
                <w:ilvl w:val="0"/>
                <w:numId w:val="0"/>
              </w:numPr>
              <w:spacing w:after="0"/>
            </w:pPr>
            <w:r>
              <w:t>Verklaring inschrijfformulier ambitieniveau</w:t>
            </w:r>
          </w:p>
          <w:p w:rsidR="004569C5" w:rsidRPr="00643181" w:rsidRDefault="004569C5" w:rsidP="00FC6266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  <w:jc w:val="center"/>
            </w:pPr>
            <w:r>
              <w:t>CO</w:t>
            </w:r>
            <w:r>
              <w:rPr>
                <w:vertAlign w:val="subscript"/>
              </w:rPr>
              <w:t>2</w:t>
            </w:r>
            <w:r>
              <w:t>-prestatieladder</w:t>
            </w:r>
          </w:p>
        </w:tc>
      </w:tr>
      <w:tr w:rsidR="004569C5" w:rsidRPr="008C6AE6" w:rsidTr="00FC6266">
        <w:trPr>
          <w:trHeight w:val="227"/>
        </w:trPr>
        <w:tc>
          <w:tcPr>
            <w:tcW w:w="1077" w:type="dxa"/>
          </w:tcPr>
          <w:p w:rsidR="004569C5" w:rsidRPr="00635DBC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Projectnaam</w:t>
            </w:r>
          </w:p>
        </w:tc>
        <w:tc>
          <w:tcPr>
            <w:tcW w:w="7371" w:type="dxa"/>
          </w:tcPr>
          <w:p w:rsidR="00453C84" w:rsidRPr="008C6AE6" w:rsidRDefault="00BB38BC" w:rsidP="00FC6266">
            <w:r>
              <w:t>MI Eikenprocessierups of Iepziekte</w:t>
            </w:r>
          </w:p>
        </w:tc>
      </w:tr>
      <w:tr w:rsidR="004569C5" w:rsidRPr="008C6AE6" w:rsidTr="00FC6266">
        <w:trPr>
          <w:trHeight w:val="227"/>
        </w:trPr>
        <w:tc>
          <w:tcPr>
            <w:tcW w:w="1077" w:type="dxa"/>
          </w:tcPr>
          <w:p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Kenmerk</w:t>
            </w:r>
          </w:p>
        </w:tc>
        <w:tc>
          <w:tcPr>
            <w:tcW w:w="7371" w:type="dxa"/>
          </w:tcPr>
          <w:p w:rsidR="004569C5" w:rsidRPr="008C6AE6" w:rsidRDefault="00BB38BC" w:rsidP="00FC6266">
            <w:r>
              <w:t>AI 2022-0145</w:t>
            </w:r>
          </w:p>
        </w:tc>
      </w:tr>
      <w:tr w:rsidR="004569C5" w:rsidRPr="008C6AE6" w:rsidTr="00FC6266">
        <w:trPr>
          <w:trHeight w:val="227"/>
        </w:trPr>
        <w:tc>
          <w:tcPr>
            <w:tcW w:w="1077" w:type="dxa"/>
          </w:tcPr>
          <w:p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Datum</w:t>
            </w:r>
          </w:p>
        </w:tc>
        <w:tc>
          <w:tcPr>
            <w:tcW w:w="7371" w:type="dxa"/>
          </w:tcPr>
          <w:p w:rsidR="00453C84" w:rsidRPr="008C6AE6" w:rsidRDefault="00BB38BC" w:rsidP="00FC6266">
            <w:pPr>
              <w:tabs>
                <w:tab w:val="left" w:pos="1980"/>
              </w:tabs>
            </w:pPr>
            <w:bookmarkStart w:id="0" w:name="_GoBack"/>
            <w:bookmarkEnd w:id="0"/>
            <w:r w:rsidRPr="00BB38BC">
              <w:rPr>
                <w:highlight w:val="yellow"/>
              </w:rPr>
              <w:t>x</w:t>
            </w:r>
          </w:p>
        </w:tc>
      </w:tr>
    </w:tbl>
    <w:p w:rsidR="004569C5" w:rsidRPr="00453C84" w:rsidRDefault="00453C84" w:rsidP="004569C5">
      <w:pPr>
        <w:autoSpaceDE w:val="0"/>
        <w:autoSpaceDN w:val="0"/>
        <w:adjustRightInd w:val="0"/>
        <w:spacing w:line="240" w:lineRule="auto"/>
        <w:rPr>
          <w:rFonts w:eastAsia="Calibri"/>
          <w:lang w:eastAsia="en-US"/>
        </w:rPr>
      </w:pPr>
      <w:r w:rsidRPr="00453C84">
        <w:rPr>
          <w:rFonts w:eastAsia="Calibri"/>
          <w:lang w:eastAsia="en-US"/>
        </w:rPr>
        <w:t xml:space="preserve">Perceel: </w:t>
      </w:r>
      <w:r w:rsidR="00BB38BC">
        <w:rPr>
          <w:rFonts w:eastAsia="Calibri"/>
          <w:lang w:eastAsia="en-US"/>
        </w:rPr>
        <w:tab/>
      </w:r>
      <w:r w:rsidR="00BB38BC" w:rsidRPr="00BB38BC">
        <w:rPr>
          <w:rFonts w:eastAsia="Calibri"/>
          <w:highlight w:val="yellow"/>
          <w:lang w:eastAsia="en-US"/>
        </w:rPr>
        <w:t>1/2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KorolevCondensed-Heavy"/>
          <w:color w:val="000000" w:themeColor="text1"/>
          <w:sz w:val="40"/>
          <w:szCs w:val="40"/>
        </w:rPr>
      </w:pPr>
      <w:r w:rsidRPr="00B73F27">
        <w:rPr>
          <w:rFonts w:cs="KorolevCondensed-Heavy"/>
          <w:color w:val="000000" w:themeColor="text1"/>
          <w:sz w:val="40"/>
          <w:szCs w:val="40"/>
        </w:rPr>
        <w:t>A</w:t>
      </w:r>
      <w:r>
        <w:rPr>
          <w:rFonts w:cs="KorolevCondensed-Heavy"/>
          <w:color w:val="000000" w:themeColor="text1"/>
          <w:sz w:val="40"/>
          <w:szCs w:val="40"/>
        </w:rPr>
        <w:t>anbesteding</w:t>
      </w:r>
    </w:p>
    <w:p w:rsidR="004569C5" w:rsidRDefault="004569C5" w:rsidP="004569C5">
      <w:r w:rsidRPr="008C6AE6">
        <w:t xml:space="preserve">De </w:t>
      </w:r>
      <w:r>
        <w:t>ondergetekende</w:t>
      </w:r>
      <w:r w:rsidRPr="008C6AE6">
        <w:t>(s) verklaart (verklaren) zich bereid de uitvoering van de opdracht op een duurzame wijze ter hand te nemen en daarbij adequaat invulling te geven aan een CO2-reductie op:</w:t>
      </w:r>
    </w:p>
    <w:p w:rsidR="004569C5" w:rsidRDefault="004569C5" w:rsidP="004569C5"/>
    <w:p w:rsidR="004569C5" w:rsidRDefault="004569C5" w:rsidP="004569C5">
      <w:pPr>
        <w:sectPr w:rsidR="004569C5" w:rsidSect="004569C5">
          <w:headerReference w:type="default" r:id="rId7"/>
          <w:pgSz w:w="11906" w:h="16838" w:code="9"/>
          <w:pgMar w:top="2665" w:right="1644" w:bottom="1531" w:left="1758" w:header="709" w:footer="709" w:gutter="0"/>
          <w:cols w:space="708"/>
          <w:docGrid w:linePitch="360"/>
        </w:sectPr>
      </w:pPr>
    </w:p>
    <w:p w:rsidR="004569C5" w:rsidRPr="008C6AE6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CO2-ambitieniveau 5;</w:t>
      </w:r>
    </w:p>
    <w:p w:rsidR="004569C5" w:rsidRPr="008C6AE6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CO2-ambitieniveau 4;</w:t>
      </w:r>
    </w:p>
    <w:p w:rsidR="004569C5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CO2-ambitieniveau 3;</w:t>
      </w:r>
    </w:p>
    <w:p w:rsidR="004569C5" w:rsidRPr="008C6AE6" w:rsidRDefault="004569C5" w:rsidP="004569C5"/>
    <w:p w:rsidR="004569C5" w:rsidRPr="008C6AE6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CO2-ambitieniveau 2;</w:t>
      </w:r>
    </w:p>
    <w:p w:rsidR="004569C5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CO2-ambitieniveau 1;</w:t>
      </w:r>
    </w:p>
    <w:p w:rsidR="004569C5" w:rsidRDefault="004569C5" w:rsidP="004569C5">
      <w:pPr>
        <w:pStyle w:val="Lijstalinea"/>
        <w:numPr>
          <w:ilvl w:val="0"/>
          <w:numId w:val="27"/>
        </w:numPr>
        <w:contextualSpacing w:val="0"/>
        <w:sectPr w:rsidR="004569C5" w:rsidSect="005E3BE7">
          <w:type w:val="continuous"/>
          <w:pgSz w:w="11906" w:h="16838" w:code="9"/>
          <w:pgMar w:top="2665" w:right="1644" w:bottom="1531" w:left="1758" w:header="709" w:footer="709" w:gutter="0"/>
          <w:cols w:num="2" w:space="708"/>
          <w:titlePg/>
          <w:docGrid w:linePitch="360"/>
        </w:sectPr>
      </w:pPr>
      <w:r w:rsidRPr="008C6AE6">
        <w:t>geen van de CO2-ambitieniveau’s</w:t>
      </w:r>
      <w:r>
        <w:t xml:space="preserve">. </w:t>
      </w:r>
    </w:p>
    <w:p w:rsidR="004569C5" w:rsidRPr="008C6AE6" w:rsidRDefault="004569C5" w:rsidP="004569C5">
      <w:pPr>
        <w:rPr>
          <w:i/>
        </w:rPr>
      </w:pPr>
      <w:r w:rsidRPr="008C6AE6">
        <w:rPr>
          <w:i/>
        </w:rPr>
        <w:t>(aankruisen wat van toepassing is)</w:t>
      </w:r>
    </w:p>
    <w:p w:rsidR="004569C5" w:rsidRPr="008C6AE6" w:rsidRDefault="004569C5" w:rsidP="004569C5"/>
    <w:p w:rsidR="004569C5" w:rsidRDefault="004569C5" w:rsidP="004569C5">
      <w:r>
        <w:t>Wijze van aantonen van het ambitieniveau:</w:t>
      </w:r>
    </w:p>
    <w:p w:rsidR="004569C5" w:rsidRPr="008C6AE6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CO2-bewust certificaat</w:t>
      </w:r>
    </w:p>
    <w:p w:rsidR="004569C5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CO2-projectverklaring (project specifiek)</w:t>
      </w:r>
    </w:p>
    <w:p w:rsidR="004569C5" w:rsidRPr="001614F2" w:rsidRDefault="004569C5" w:rsidP="004569C5">
      <w:pPr>
        <w:rPr>
          <w:i/>
        </w:rPr>
      </w:pPr>
      <w:r w:rsidRPr="001614F2">
        <w:rPr>
          <w:i/>
        </w:rPr>
        <w:t>(aankruisen wat van toepassing is)</w:t>
      </w:r>
    </w:p>
    <w:p w:rsidR="004569C5" w:rsidRDefault="004569C5" w:rsidP="004569C5"/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>
        <w:t xml:space="preserve">De controlerende certificerende instelling is </w:t>
      </w:r>
      <w:r w:rsidRPr="00B73F27">
        <w:rPr>
          <w:rFonts w:cs="WorkSans-Regular"/>
          <w:color w:val="000000" w:themeColor="text1"/>
        </w:rPr>
        <w:t>__________</w:t>
      </w:r>
      <w:r>
        <w:rPr>
          <w:rFonts w:cs="WorkSans-Regular"/>
          <w:color w:val="000000" w:themeColor="text1"/>
        </w:rPr>
        <w:t>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:rsidR="004569C5" w:rsidRPr="008C6AE6" w:rsidRDefault="004569C5" w:rsidP="004569C5"/>
    <w:p w:rsidR="004569C5" w:rsidRDefault="004569C5" w:rsidP="004569C5"/>
    <w:p w:rsidR="004569C5" w:rsidRDefault="004569C5" w:rsidP="004569C5"/>
    <w:p w:rsidR="004569C5" w:rsidRDefault="004569C5" w:rsidP="004569C5">
      <w:r w:rsidRPr="008C6AE6">
        <w:t xml:space="preserve">Behorende bij de </w:t>
      </w:r>
      <w:r>
        <w:t>inschrijving AI</w:t>
      </w:r>
      <w:r w:rsidR="00BF57B6">
        <w:t>2022</w:t>
      </w:r>
      <w:r w:rsidRPr="008C6AE6">
        <w:t xml:space="preserve"> van de ondergetekende(n):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Aldus naar waarheid opgemaakt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Op 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(datum)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te ___________________________________________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(plaats)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door 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en voorletters)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als bestuurder van 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die __________________________________________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ter zake van deze inschrijving of aanbieding</w:t>
      </w:r>
      <w:r>
        <w:rPr>
          <w:rFonts w:cs="WorkSans-Regular"/>
          <w:color w:val="000000" w:themeColor="text1"/>
        </w:rPr>
        <w:t xml:space="preserve"> </w:t>
      </w:r>
      <w:r w:rsidRPr="00B73F27">
        <w:rPr>
          <w:rFonts w:cs="WorkSans-Regular"/>
          <w:color w:val="000000" w:themeColor="text1"/>
        </w:rPr>
        <w:t>rechtsgeldig vertegenwoordigt.</w:t>
      </w:r>
    </w:p>
    <w:p w:rsidR="004569C5" w:rsidRPr="00B73F27" w:rsidRDefault="004569C5" w:rsidP="004569C5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:rsidR="004569C5" w:rsidRPr="00B73F27" w:rsidRDefault="004569C5" w:rsidP="004569C5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:rsidR="000B46D8" w:rsidRPr="004569C5" w:rsidRDefault="004569C5" w:rsidP="004569C5">
      <w:pPr>
        <w:suppressAutoHyphens/>
        <w:overflowPunct w:val="0"/>
        <w:autoSpaceDE w:val="0"/>
        <w:spacing w:line="270" w:lineRule="atLeast"/>
        <w:contextualSpacing/>
        <w:textAlignment w:val="baseline"/>
      </w:pPr>
      <w:r w:rsidRPr="00B73F27">
        <w:rPr>
          <w:rFonts w:cs="WorkSans-Italic"/>
          <w:i/>
          <w:iCs/>
          <w:color w:val="000000" w:themeColor="text1"/>
        </w:rPr>
        <w:t>____________________________________________(handtekening</w:t>
      </w:r>
      <w:r>
        <w:rPr>
          <w:rFonts w:cs="WorkSans-Italic"/>
          <w:i/>
          <w:iCs/>
          <w:color w:val="000000" w:themeColor="text1"/>
        </w:rPr>
        <w:t>)</w:t>
      </w:r>
    </w:p>
    <w:sectPr w:rsidR="000B46D8" w:rsidRPr="004569C5" w:rsidSect="005E3BE7">
      <w:type w:val="continuous"/>
      <w:pgSz w:w="11906" w:h="16838" w:code="9"/>
      <w:pgMar w:top="2665" w:right="1644" w:bottom="1531" w:left="175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9C5" w:rsidRDefault="004569C5" w:rsidP="004569C5">
      <w:pPr>
        <w:spacing w:line="240" w:lineRule="auto"/>
      </w:pPr>
      <w:r>
        <w:separator/>
      </w:r>
    </w:p>
  </w:endnote>
  <w:endnote w:type="continuationSeparator" w:id="0">
    <w:p w:rsidR="004569C5" w:rsidRDefault="004569C5" w:rsidP="004569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KorolevCondensed-Heavy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orkSan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orkSan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9C5" w:rsidRDefault="004569C5" w:rsidP="004569C5">
      <w:pPr>
        <w:spacing w:line="240" w:lineRule="auto"/>
      </w:pPr>
      <w:r>
        <w:separator/>
      </w:r>
    </w:p>
  </w:footnote>
  <w:footnote w:type="continuationSeparator" w:id="0">
    <w:p w:rsidR="004569C5" w:rsidRDefault="004569C5" w:rsidP="004569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pPr w:leftFromText="142" w:rightFromText="142" w:vertAnchor="page" w:tblpY="625"/>
      <w:tblOverlap w:val="never"/>
      <w:tblW w:w="8505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041"/>
    </w:tblGrid>
    <w:tr w:rsidR="005420FE" w:rsidTr="009E1661">
      <w:tc>
        <w:tcPr>
          <w:tcW w:w="6464" w:type="dxa"/>
        </w:tcPr>
        <w:p w:rsidR="005420FE" w:rsidRPr="00DB48D5" w:rsidRDefault="004569C5" w:rsidP="00456170">
          <w:pPr>
            <w:pStyle w:val="AdresRetouradresNaamgemeenteDatumKenmerkPaginaAfzenderentitelVersieendatum"/>
            <w:rPr>
              <w:noProof/>
            </w:rPr>
          </w:pPr>
          <w:r>
            <w:rPr>
              <w:noProof/>
            </w:rPr>
            <w:t>Gemeente Amsterdam</w:t>
          </w:r>
        </w:p>
      </w:tc>
      <w:tc>
        <w:tcPr>
          <w:tcW w:w="2041" w:type="dxa"/>
        </w:tcPr>
        <w:p w:rsidR="005420FE" w:rsidRDefault="004569C5" w:rsidP="00456170">
          <w:pPr>
            <w:pStyle w:val="AdresRetouradresNaamgemeenteDatumKenmerkPaginaAfzenderentitelVersieendatum"/>
          </w:pPr>
          <w:r>
            <w:t>01 januari 2022</w:t>
          </w:r>
        </w:p>
        <w:p w:rsidR="005420FE" w:rsidRPr="00DB48D5" w:rsidRDefault="004569C5" w:rsidP="00456170">
          <w:pPr>
            <w:pStyle w:val="AdresRetouradresNaamgemeenteDatumKenmerkPaginaAfzenderentitelVersieendatum"/>
          </w:pPr>
          <w:r>
            <w:rPr>
              <w:noProof/>
            </w:rPr>
            <w:t xml:space="preserve">Pagina </w:t>
          </w:r>
          <w:r w:rsidRPr="00777E5F">
            <w:rPr>
              <w:noProof/>
            </w:rPr>
            <w:fldChar w:fldCharType="begin"/>
          </w:r>
          <w:r w:rsidRPr="00777E5F">
            <w:rPr>
              <w:noProof/>
            </w:rPr>
            <w:instrText>PAGE  \* Arabic  \* MERGEFORMAT</w:instrText>
          </w:r>
          <w:r w:rsidRPr="00777E5F">
            <w:rPr>
              <w:noProof/>
            </w:rPr>
            <w:fldChar w:fldCharType="separate"/>
          </w:r>
          <w:r w:rsidR="00BB38BC">
            <w:rPr>
              <w:noProof/>
            </w:rPr>
            <w:t>1</w:t>
          </w:r>
          <w:r w:rsidRPr="00777E5F">
            <w:rPr>
              <w:noProof/>
            </w:rPr>
            <w:fldChar w:fldCharType="end"/>
          </w:r>
          <w:r>
            <w:rPr>
              <w:noProof/>
            </w:rPr>
            <w:t xml:space="preserve"> van </w:t>
          </w:r>
          <w:r w:rsidRPr="00777E5F">
            <w:rPr>
              <w:noProof/>
            </w:rPr>
            <w:fldChar w:fldCharType="begin"/>
          </w:r>
          <w:r w:rsidRPr="00777E5F">
            <w:rPr>
              <w:noProof/>
            </w:rPr>
            <w:instrText>NUMPAGES  \* Arabic  \* MERGEFORMAT</w:instrText>
          </w:r>
          <w:r w:rsidRPr="00777E5F">
            <w:rPr>
              <w:noProof/>
            </w:rPr>
            <w:fldChar w:fldCharType="separate"/>
          </w:r>
          <w:r w:rsidR="00BB38BC">
            <w:rPr>
              <w:noProof/>
            </w:rPr>
            <w:t>1</w:t>
          </w:r>
          <w:r w:rsidRPr="00777E5F">
            <w:rPr>
              <w:noProof/>
            </w:rPr>
            <w:fldChar w:fldCharType="end"/>
          </w:r>
        </w:p>
      </w:tc>
    </w:tr>
  </w:tbl>
  <w:p w:rsidR="005420FE" w:rsidRDefault="00BB38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1D82456A"/>
    <w:multiLevelType w:val="hybridMultilevel"/>
    <w:tmpl w:val="1422BFAA"/>
    <w:lvl w:ilvl="0" w:tplc="04130003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9C5"/>
    <w:rsid w:val="000B46D8"/>
    <w:rsid w:val="00177A29"/>
    <w:rsid w:val="002B5524"/>
    <w:rsid w:val="003B3222"/>
    <w:rsid w:val="00424DED"/>
    <w:rsid w:val="00453C84"/>
    <w:rsid w:val="004569C5"/>
    <w:rsid w:val="00482A4F"/>
    <w:rsid w:val="00527398"/>
    <w:rsid w:val="00632123"/>
    <w:rsid w:val="008104C5"/>
    <w:rsid w:val="00817107"/>
    <w:rsid w:val="00821C82"/>
    <w:rsid w:val="008402D9"/>
    <w:rsid w:val="009175F9"/>
    <w:rsid w:val="009761CF"/>
    <w:rsid w:val="009B0D92"/>
    <w:rsid w:val="00A03098"/>
    <w:rsid w:val="00A3732E"/>
    <w:rsid w:val="00A53085"/>
    <w:rsid w:val="00BB27F9"/>
    <w:rsid w:val="00BB38BC"/>
    <w:rsid w:val="00BD0C39"/>
    <w:rsid w:val="00BF57B6"/>
    <w:rsid w:val="00CA344C"/>
    <w:rsid w:val="00DB74E1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2AA9FAB"/>
  <w15:chartTrackingRefBased/>
  <w15:docId w15:val="{2BE2914F-C2CE-4551-902E-A2B1E332A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4569C5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table" w:styleId="Tabelraster">
    <w:name w:val="Table Grid"/>
    <w:basedOn w:val="Standaardtabel"/>
    <w:rsid w:val="004569C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Opsomblokjes en substreepjes,Lijst paragraaf"/>
    <w:basedOn w:val="Standaard"/>
    <w:link w:val="LijstalineaChar"/>
    <w:uiPriority w:val="34"/>
    <w:qFormat/>
    <w:rsid w:val="004569C5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569C5"/>
  </w:style>
  <w:style w:type="character" w:customStyle="1" w:styleId="LijstalineaChar">
    <w:name w:val="Lijstalinea Char"/>
    <w:aliases w:val="Opsomblokjes en substreepjes Char,Lijst paragraaf Char"/>
    <w:link w:val="Lijstalinea"/>
    <w:uiPriority w:val="34"/>
    <w:locked/>
    <w:rsid w:val="004569C5"/>
  </w:style>
  <w:style w:type="paragraph" w:customStyle="1" w:styleId="kopjes">
    <w:name w:val="kopjes"/>
    <w:basedOn w:val="Koptekst"/>
    <w:qFormat/>
    <w:rsid w:val="004569C5"/>
    <w:pPr>
      <w:framePr w:wrap="around" w:vAnchor="page" w:hAnchor="page" w:x="670" w:y="455"/>
      <w:tabs>
        <w:tab w:val="clear" w:pos="4513"/>
        <w:tab w:val="clear" w:pos="9026"/>
      </w:tabs>
      <w:spacing w:line="280" w:lineRule="atLeast"/>
      <w:suppressOverlap/>
    </w:pPr>
    <w:rPr>
      <w:rFonts w:eastAsia="Calibri"/>
      <w:sz w:val="17"/>
      <w:szCs w:val="17"/>
      <w:lang w:eastAsia="en-US"/>
    </w:rPr>
  </w:style>
  <w:style w:type="paragraph" w:styleId="Voettekst">
    <w:name w:val="footer"/>
    <w:basedOn w:val="Standaard"/>
    <w:link w:val="VoettekstChar"/>
    <w:unhideWhenUsed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4569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205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Vos, Annemiek</dc:creator>
  <cp:keywords/>
  <dc:description/>
  <cp:lastModifiedBy>Pas, Yvonne</cp:lastModifiedBy>
  <cp:revision>7</cp:revision>
  <dcterms:created xsi:type="dcterms:W3CDTF">2022-10-10T10:56:00Z</dcterms:created>
  <dcterms:modified xsi:type="dcterms:W3CDTF">2022-10-20T14:34:00Z</dcterms:modified>
</cp:coreProperties>
</file>